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OG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4784405" name="2255e9f0-07ef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1991828" name="2255e9f0-07ef-11f1-84ce-d9834e3db7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2685742" name="24b66f30-07ef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3222782" name="24b66f30-07ef-11f1-84ce-d9834e3db7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Elektrokasten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0762092" name="55577eb0-07f7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1984555" name="55577eb0-07f7-11f1-84ce-d9834e3db7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1327778" name="5981a060-07f7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6461282" name="5981a060-07f7-11f1-84ce-d9834e3db7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Welleternit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1611910" name="2fcca2a0-07f8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7652912" name="2fcca2a0-07f8-11f1-84ce-d9834e3db7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4669901" name="3fa5cb70-07f8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8401341" name="3fa5cb70-07f8-11f1-84ce-d9834e3db7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Juchweg 191 Juchweg 191, 4325 Schupfart, Schweiz</w:t>
          </w:r>
        </w:p>
        <w:p>
          <w:pPr>
            <w:spacing w:before="0" w:after="0"/>
          </w:pPr>
          <w:r>
            <w:t>724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